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7860008" name="019e1651-4d57-7442-ba45-c87ccea59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15078" name="019e1651-4d57-7442-ba45-c87ccea5924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4061928" name="019e1659-5824-7452-9ba5-02f51a627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42531" name="019e1659-5824-7452-9ba5-02f51a627e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9828488" name="019e169e-9e8d-734d-b22a-45b17568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671524" name="019e169e-9e8d-734d-b22a-45b1756850f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3346276" name="019e16a0-75f2-7dc4-8b00-0cb8277e1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521716" name="019e16a0-75f2-7dc4-8b00-0cb8277e1bf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8554905" name="019e16a5-9de0-7470-a6dd-aa8da67c9b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43060" name="019e16a5-9de0-7470-a6dd-aa8da67c9b2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43610196" name="019e16ab-debe-77c2-b35d-d10251bfa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90264" name="019e16ab-debe-77c2-b35d-d10251bfaec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0738310" name="019e16c7-d21b-785a-beb5-5a07e6a83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377958" name="019e16c7-d21b-785a-beb5-5a07e6a8363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723938" name="019e165f-4f0d-7b5f-b217-b3b1de3b47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069831" name="019e165f-4f0d-7b5f-b217-b3b1de3b475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852806" name="019e169f-a80e-7b62-8029-5fd2ff83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940145" name="019e169f-a80e-7b62-8029-5fd2ff83c0e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8961778" name="019e16a1-490c-7975-a602-ea7eeae437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087" name="019e16a1-490c-7975-a602-ea7eeae437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378173" name="019e16ac-9d58-70ae-aa8f-ea1e457d9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943536" name="019e16ac-9d58-70ae-aa8f-ea1e457d99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398356" name="019e16c8-ccfa-7d32-937f-53e3d3c98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52056" name="019e16c8-ccfa-7d32-937f-53e3d3c980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Küche/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152770" name="019e169c-f2fc-7f2d-8f98-1c316d0be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410621" name="019e169c-f2fc-7f2d-8f98-1c316d0be23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3436947" name="019e16a3-7236-7920-96b3-beb6b55032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121939" name="019e16a3-7236-7920-96b3-beb6b55032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664444" name="019e16c5-e5b9-783d-b556-13c34e0a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721896" name="019e16c5-e5b9-783d-b556-13c34e0a95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74964458" name="019e16a4-3d59-70c4-a9ff-928ba0282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092095" name="019e16a4-3d59-70c4-a9ff-928ba0282df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278117" name="019e16c6-ec6a-7d03-836d-69d0747a2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87381" name="019e16c6-ec6a-7d03-836d-69d0747a20f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041174" name="019e16d6-6d19-7d39-bc3a-eb6f217d1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452343" name="019e16d6-6d19-7d39-bc3a-eb6f217d19d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0473777" name="019e16d8-9c42-7e22-9614-a8eec99cd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184687" name="019e16d8-9c42-7e22-9614-a8eec99cd60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647687" name="019e16de-e647-7ba9-9f4e-2fe9e12a1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32891" name="019e16de-e647-7ba9-9f4e-2fe9e12a16a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Brandschutz Blatt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384459"/>
                  <wp:effectExtent l="0" t="0" r="0" b="0"/>
                  <wp:docPr id="664041927" name="019e1a99-1846-7858-b5b3-cbfe2f231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909132" name="019e1a99-1846-7858-b5b3-cbfe2f23113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38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6, 8873 Amden</w:t>
          </w:r>
        </w:p>
        <w:p>
          <w:pPr>
            <w:spacing w:before="0" w:after="0"/>
          </w:pPr>
          <w:r>
            <w:t>DN 906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